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3.OG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hinter Lampe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780353714" name="9d72dd30-24d5-11f0-bb3b-b3702f8ac87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06208929" name="9d72dd30-24d5-11f0-bb3b-b3702f8ac878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888141184" name="ad8b31e0-24d5-11f0-811c-55e51bad386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84539338" name="ad8b31e0-24d5-11f0-811c-55e51bad386e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3.OG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Ofen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306792042" name="4b81c610-24d7-11f0-9d1a-6f42ebce3f4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23349933" name="4b81c610-24d7-11f0-9d1a-6f42ebce3f49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3.OG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(elastische) Bodenbeläge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2443311" name="8d141ec0-24d7-11f0-acfd-674050e951e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1315468" name="8d141ec0-24d7-11f0-acfd-674050e951e7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34434376" name="922a4e20-24d7-11f0-86a0-ef7ba22b604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15149935" name="922a4e20-24d7-11f0-86a0-ef7ba22b6040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3.OG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Kochherd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614809754" name="ef683d40-24d7-11f0-889d-3d234db3f6f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913611" name="ef683d40-24d7-11f0-889d-3d234db3f6f8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15746124" name="f7af3a30-24d7-11f0-9af1-91061c0f9bd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43511514" name="f7af3a30-24d7-11f0-9af1-91061c0f9bdf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2.OG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51504579" name="d69a8780-24d9-11f0-ae79-ab13af6bcb9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595871" name="d69a8780-24d9-11f0-ae79-ab13af6bcb9b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108674757" name="dbe05260-24d9-11f0-9028-6333967b144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79881225" name="dbe05260-24d9-11f0-9028-6333967b1446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2.OG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Elektrospeicherofen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09114887" name="662e8d50-24db-11f0-bb69-87a088bfcc2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64953575" name="662e8d50-24db-11f0-bb69-87a088bfcc28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1.OG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Ofen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66421612" name="b594e8a0-24de-11f0-a7a8-41c6a993088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94735332" name="b594e8a0-24de-11f0-a7a8-41c6a993088a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VB-8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Werkstatt 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VM-13</w:t>
            </w:r>
          </w:p>
          <w:p>
            <w:pPr>
              <w:spacing w:before="0" w:after="0"/>
            </w:pPr>
            <w:r>
              <w:t>Asbestzement</w:t>
            </w:r>
          </w:p>
          <w:p>
            <w:pPr>
              <w:spacing w:before="0" w:after="0"/>
            </w:pPr>
            <w:r>
              <w:t>lose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944401659" name="3be07520-24e2-11f0-82df-81f0a18a1d6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33226878" name="3be07520-24e2-11f0-82df-81f0a18a1d61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85187213" name="48c1bab0-24e2-11f0-99e5-3b1ed52fa17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2108523" name="48c1bab0-24e2-11f0-99e5-3b1ed52fa172.jp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7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Simon Gloor</w:t>
          </w:r>
        </w:p>
        <w:p>
          <w:pPr>
            <w:spacing w:before="0" w:after="0"/>
          </w:pPr>
          <w:r>
            <w:t>253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footer.xml" Type="http://schemas.openxmlformats.org/officeDocument/2006/relationships/footer" Id="rId17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